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268843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709734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348164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45517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588949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854494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184720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777184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069074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204642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366074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605408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910400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521656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95002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50384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123795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439497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894478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97749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777762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353121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36628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797989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310154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460371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078535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932983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584067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680825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217688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497850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957501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254169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515048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416514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950582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21316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06464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24732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3635355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80376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410862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754787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4948952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585861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288284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741003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5982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244332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277326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219931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566928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078338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3534232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17016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335018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675605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340090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590556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2020879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713606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702201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73765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617933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387572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706075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377161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78895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60473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34910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44711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783871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871630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8059989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360122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6262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99530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2647552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437927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160129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555975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966791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757301" name="019f1d39-3071-7624-9fcc-982da2cffba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9472241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89349" name="019f1d3a-40f1-748d-b329-e0153321ed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195892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16220" name="019f1d3b-36fc-7b1d-b165-3161d9bbaba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067584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242280" name="019f1d49-d699-7f40-86e0-6043c6e7d5b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30378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225909" name="019f1d4e-15f1-7832-90f6-9b14cabfb54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2674171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63933" name="019f1d5b-2122-7612-b076-f9079707eef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012197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65842" name="019f1d53-c983-7074-9ba4-162a75dbf03a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638864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80986" name="019f1d5c-2a6d-78aa-a372-cb373eb0a6a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078511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35815" name="019f1d55-cdec-7d83-8d61-ee4bc4201fa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